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Smoking Cessation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Sit back comfortably... allow your eyes to gently close... and take a deep, slow, cleansing breath in...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holding it for just a moment...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let that breath go... let go of any tension in your shoulders...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feeling yourself settle deeper and deeper into the chair...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 every single muscle in your face soften... your forehead smoothing out...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your jaw becoming loose, heavy, and completely relaxed...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external sound only helps you to go deeper inside... into a quiet, calm space...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where you are completely safe and secure...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Breathing in peace... breathing out all of your stress...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feeling the heavy, comfortable weight of relaxation spreading through your entire body...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gentle breath you take... you are drifting down...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down into a beautiful, quiet state of deep inner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Imagine a soft, warm wave of relaxation starting at the top of your head...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flowing gently down over your neck and shoulders...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It moves slowly down your spine... radiating into your arms and fingers...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making them feel heavy, warm, and perfectly still...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 this soothing wave travel through your chest and stomach... releasing any tightness...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leaving only a deep, comforting sensation of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All the way down to your legs and feet... you are now ten times deeper...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completely relaxed, secure, and ready to transform...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Smoking Cessation]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 vibrant, mist-like indigo blue fills your entire field of vision...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glowing softly and wrapping you in an absolute, quiet tranquility...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Slowly... this rich, healing indigo mist begins to clear...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revealing the crisp, vast expanse of a magnificent mountain overlook...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standing high above the world...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breathing in the cool, clean pine-scented air that fills your healthy lungs with life...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Below you, a sea of green forests stretches to the horizon...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under a bright sky so clear it makes your heart feel light...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solid mountain earth beneath your feet... and the gentle, cool breeze washing over your skin...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purifying you from the inside out...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Smoking Cessation]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From this high, clear vantage point... you see your life with perfect clarity...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realizing that you are completely separate from the cigarette...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Smoking was just an old, fading habit you used to have... a mechanical motion...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but it was never truly a part of your identity...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an old urge arises... it no longer feels like your own voice...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it arrives as an outside suggestion you do not recognize...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look at that stranger's urge with calm indifference... you do not recognize it...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 let it pass like a cloud...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identity is pure, clean, and entirely free... you are a proud non-smoker...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 feel incredibly happy in this natural state...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Smoking Cessation]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powerful truths sink deep into your subconscious mind now...</w:t>
      </w:r>
    </w:p>
    <w:p>
      <w:pPr>
        <w:spacing w:after="340"/>
      </w:pPr>
      <w:r>
        <w:rPr>
          <w:rFonts w:ascii="Times New Roman" w:hAnsi="Times New Roman" w:cs="Times New Roman"/>
          <w:b w:val="0"/>
          <w:i/>
          <w:sz w:val="23"/>
        </w:rPr>
        <w:t>repeating them silently to anchor your permanent freedom...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entirely separate from the old habit of smoking..."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body is a clean, healthy temple that I protect daily..."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"Any old urge is just an outside noise that easily passes me by..."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breathe deep, clean, fresh air and embrace pure vitality..."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free, strong, and in complete control of my wonderful life..."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cell of your body now integrates this new, clean reality...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sealing your freedom deep within with every single breath you take...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old associations are dissolved forever... replaced by a profound sense of peace...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a deep, genuine love for your healthy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move forward through your days... you will find yourself naturally choosing life... choosing fresh air...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choosing your own well-being...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strong... you are clean... and this positive transformation is permanent...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settled deeply and beautifully into your subconscious mind...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Please remember that this practice supports your well-being but does not replace medical care...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any new or changing physical symptoms should always be checked by a doctor...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Now... it is time to gently bring your awareness back to the present moment... feeling refreshed... energized...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completely free...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feel the physical energy returning to your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stretch your fingers and your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bring your awareness back to the room...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taking a deep, refreshing breath...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Five... open your eyes, awake, alert, and feeling wonderful...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